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632B" w14:textId="4D519BD7" w:rsidR="00C828B9" w:rsidRDefault="00C828B9" w:rsidP="00B60C11">
      <w:pPr>
        <w:tabs>
          <w:tab w:val="left" w:pos="2268"/>
        </w:tabs>
        <w:spacing w:after="0"/>
        <w:ind w:left="2160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</w:t>
      </w:r>
      <w:r w:rsidR="009940C4">
        <w:rPr>
          <w:rFonts w:ascii="Times New Roman" w:hAnsi="Times New Roman" w:cs="Times New Roman"/>
          <w:b/>
          <w:lang w:val="ru-RU"/>
        </w:rPr>
        <w:t xml:space="preserve">                          </w:t>
      </w:r>
      <w:r>
        <w:rPr>
          <w:rFonts w:ascii="Times New Roman" w:hAnsi="Times New Roman" w:cs="Times New Roman"/>
          <w:b/>
          <w:lang w:val="ru-RU"/>
        </w:rPr>
        <w:t xml:space="preserve">  </w:t>
      </w:r>
    </w:p>
    <w:p w14:paraId="0DA4BF4F" w14:textId="1430AD76" w:rsidR="00C828B9" w:rsidRDefault="00C828B9" w:rsidP="00C828B9">
      <w:pPr>
        <w:spacing w:before="60"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Техническое задание</w:t>
      </w:r>
    </w:p>
    <w:p w14:paraId="5620DD32" w14:textId="66FD1A0E" w:rsidR="00C828B9" w:rsidRPr="00C828B9" w:rsidRDefault="00C828B9" w:rsidP="00C828B9">
      <w:pPr>
        <w:spacing w:before="60"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на привлечение на сервис контракт </w:t>
      </w:r>
      <w:r w:rsidR="00C65A54">
        <w:rPr>
          <w:rFonts w:ascii="Times New Roman" w:hAnsi="Times New Roman" w:cs="Times New Roman"/>
          <w:b/>
          <w:lang w:val="ky-KG"/>
        </w:rPr>
        <w:t>разнорабочего</w:t>
      </w:r>
      <w:r>
        <w:rPr>
          <w:rFonts w:ascii="Times New Roman" w:hAnsi="Times New Roman" w:cs="Times New Roman"/>
          <w:b/>
          <w:lang w:val="ky-KG"/>
        </w:rPr>
        <w:t xml:space="preserve"> для ЗАО </w:t>
      </w:r>
      <w:r>
        <w:rPr>
          <w:rFonts w:ascii="Times New Roman" w:hAnsi="Times New Roman" w:cs="Times New Roman"/>
          <w:b/>
          <w:lang w:val="ru-RU"/>
        </w:rPr>
        <w:t>«Кумтор Голд Компани»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38"/>
        <w:gridCol w:w="2859"/>
        <w:gridCol w:w="5333"/>
      </w:tblGrid>
      <w:tr w:rsidR="00AD60E0" w:rsidRPr="00353D84" w14:paraId="6A1EF7AD" w14:textId="77777777" w:rsidTr="005E17F5">
        <w:tc>
          <w:tcPr>
            <w:tcW w:w="438" w:type="dxa"/>
          </w:tcPr>
          <w:p w14:paraId="19DF6532" w14:textId="1C40553A" w:rsidR="00AD60E0" w:rsidRPr="00353D84" w:rsidRDefault="002F1566" w:rsidP="00353D84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353D8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880" w:type="dxa"/>
          </w:tcPr>
          <w:p w14:paraId="2A39ED95" w14:textId="77777777" w:rsidR="00AD60E0" w:rsidRPr="00353D84" w:rsidRDefault="002F1566" w:rsidP="00353D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53D84">
              <w:rPr>
                <w:rFonts w:ascii="Times New Roman" w:hAnsi="Times New Roman" w:cs="Times New Roman"/>
                <w:b/>
                <w:bCs/>
              </w:rPr>
              <w:t>Параметры</w:t>
            </w:r>
            <w:proofErr w:type="spellEnd"/>
            <w:r w:rsidRPr="00353D8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  <w:b/>
                <w:bCs/>
              </w:rPr>
              <w:t>требований</w:t>
            </w:r>
            <w:proofErr w:type="spellEnd"/>
            <w:r w:rsidRPr="00353D8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  <w:b/>
                <w:bCs/>
              </w:rPr>
              <w:t>закупаемых</w:t>
            </w:r>
            <w:proofErr w:type="spellEnd"/>
            <w:r w:rsidRPr="00353D8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  <w:b/>
                <w:bCs/>
              </w:rPr>
              <w:t>услуг</w:t>
            </w:r>
            <w:proofErr w:type="spellEnd"/>
          </w:p>
        </w:tc>
        <w:tc>
          <w:tcPr>
            <w:tcW w:w="5382" w:type="dxa"/>
          </w:tcPr>
          <w:p w14:paraId="0B5C2C5F" w14:textId="65770714" w:rsidR="00AD60E0" w:rsidRPr="00353D84" w:rsidRDefault="002F1566" w:rsidP="00353D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53D84">
              <w:rPr>
                <w:rFonts w:ascii="Times New Roman" w:hAnsi="Times New Roman" w:cs="Times New Roman"/>
                <w:b/>
                <w:bCs/>
              </w:rPr>
              <w:t>Конкретные</w:t>
            </w:r>
            <w:proofErr w:type="spellEnd"/>
            <w:r w:rsidRPr="00353D8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  <w:b/>
                <w:bCs/>
              </w:rPr>
              <w:t>требования</w:t>
            </w:r>
            <w:proofErr w:type="spellEnd"/>
          </w:p>
        </w:tc>
      </w:tr>
      <w:tr w:rsidR="00353D84" w:rsidRPr="00353D84" w14:paraId="4B607802" w14:textId="77777777" w:rsidTr="005E17F5">
        <w:tc>
          <w:tcPr>
            <w:tcW w:w="438" w:type="dxa"/>
          </w:tcPr>
          <w:p w14:paraId="235B7016" w14:textId="4EE8B1E7" w:rsidR="00353D84" w:rsidRPr="00353D84" w:rsidRDefault="00353D8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80" w:type="dxa"/>
          </w:tcPr>
          <w:p w14:paraId="05E7BE9B" w14:textId="294A41C9" w:rsidR="00353D84" w:rsidRPr="00353D84" w:rsidRDefault="00353D8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5382" w:type="dxa"/>
          </w:tcPr>
          <w:p w14:paraId="26880625" w14:textId="15193505" w:rsidR="00353D84" w:rsidRPr="00353D84" w:rsidRDefault="00353D8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Администрация офиса </w:t>
            </w:r>
            <w:r w:rsidR="00C21903">
              <w:rPr>
                <w:rFonts w:ascii="Times New Roman" w:hAnsi="Times New Roman" w:cs="Times New Roman"/>
                <w:lang w:val="ru-RU"/>
              </w:rPr>
              <w:t>г. Бишкек</w:t>
            </w:r>
          </w:p>
        </w:tc>
      </w:tr>
      <w:tr w:rsidR="00AD60E0" w:rsidRPr="00353D84" w14:paraId="74A900CF" w14:textId="77777777" w:rsidTr="005E17F5">
        <w:tc>
          <w:tcPr>
            <w:tcW w:w="438" w:type="dxa"/>
          </w:tcPr>
          <w:p w14:paraId="41108668" w14:textId="7ABCD672" w:rsidR="00353D84" w:rsidRPr="00353D84" w:rsidRDefault="00353D84" w:rsidP="004D2A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880" w:type="dxa"/>
          </w:tcPr>
          <w:p w14:paraId="32012677" w14:textId="1B2D414B" w:rsidR="00AD60E0" w:rsidRPr="00353D84" w:rsidRDefault="002F1566">
            <w:pPr>
              <w:rPr>
                <w:rFonts w:ascii="Times New Roman" w:hAnsi="Times New Roman" w:cs="Times New Roman"/>
                <w:lang w:val="ru-RU"/>
              </w:rPr>
            </w:pPr>
            <w:r w:rsidRPr="00353D84">
              <w:rPr>
                <w:rFonts w:ascii="Times New Roman" w:hAnsi="Times New Roman" w:cs="Times New Roman"/>
                <w:lang w:val="ru-RU"/>
              </w:rPr>
              <w:t>Наименование</w:t>
            </w:r>
            <w:r w:rsidR="00353D84">
              <w:rPr>
                <w:rFonts w:ascii="Times New Roman" w:hAnsi="Times New Roman" w:cs="Times New Roman"/>
                <w:lang w:val="ru-RU"/>
              </w:rPr>
              <w:t xml:space="preserve"> услуги</w:t>
            </w:r>
          </w:p>
        </w:tc>
        <w:tc>
          <w:tcPr>
            <w:tcW w:w="5382" w:type="dxa"/>
          </w:tcPr>
          <w:p w14:paraId="712D5F2C" w14:textId="137042B1" w:rsidR="00AD60E0" w:rsidRPr="00353D84" w:rsidRDefault="00C65A5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Разнорабочий </w:t>
            </w:r>
          </w:p>
        </w:tc>
      </w:tr>
      <w:tr w:rsidR="00AD60E0" w:rsidRPr="00353D84" w14:paraId="3ABE6918" w14:textId="77777777" w:rsidTr="005E17F5">
        <w:tc>
          <w:tcPr>
            <w:tcW w:w="438" w:type="dxa"/>
          </w:tcPr>
          <w:p w14:paraId="1290FFB6" w14:textId="5AE8AECE" w:rsidR="00AD60E0" w:rsidRPr="004D2AA9" w:rsidRDefault="004D2A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80" w:type="dxa"/>
          </w:tcPr>
          <w:p w14:paraId="5FAE9BFE" w14:textId="77777777" w:rsidR="00AD60E0" w:rsidRPr="00353D84" w:rsidRDefault="002F1566">
            <w:pPr>
              <w:rPr>
                <w:rFonts w:ascii="Times New Roman" w:hAnsi="Times New Roman" w:cs="Times New Roman"/>
              </w:rPr>
            </w:pPr>
            <w:proofErr w:type="spellStart"/>
            <w:r w:rsidRPr="00353D84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оказания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услуг</w:t>
            </w:r>
            <w:proofErr w:type="spellEnd"/>
          </w:p>
        </w:tc>
        <w:tc>
          <w:tcPr>
            <w:tcW w:w="5382" w:type="dxa"/>
          </w:tcPr>
          <w:p w14:paraId="48A345ED" w14:textId="0E9B8945" w:rsidR="00AD60E0" w:rsidRPr="005D1BE6" w:rsidRDefault="002F1566">
            <w:pPr>
              <w:rPr>
                <w:rFonts w:ascii="Times New Roman" w:hAnsi="Times New Roman" w:cs="Times New Roman"/>
                <w:lang w:val="ru-RU"/>
              </w:rPr>
            </w:pPr>
            <w:r w:rsidRPr="00353D84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Бишкек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3D84">
              <w:rPr>
                <w:rFonts w:ascii="Times New Roman" w:hAnsi="Times New Roman" w:cs="Times New Roman"/>
              </w:rPr>
              <w:t>ул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Ибраимова</w:t>
            </w:r>
            <w:proofErr w:type="spellEnd"/>
            <w:r w:rsidRPr="00353D84">
              <w:rPr>
                <w:rFonts w:ascii="Times New Roman" w:hAnsi="Times New Roman" w:cs="Times New Roman"/>
              </w:rPr>
              <w:t>, 24</w:t>
            </w:r>
            <w:r w:rsidR="005D1BE6">
              <w:rPr>
                <w:rFonts w:ascii="Times New Roman" w:hAnsi="Times New Roman" w:cs="Times New Roman"/>
                <w:lang w:val="ru-RU"/>
              </w:rPr>
              <w:t>/1</w:t>
            </w:r>
          </w:p>
        </w:tc>
      </w:tr>
      <w:tr w:rsidR="00AD60E0" w:rsidRPr="00B60C11" w14:paraId="056DD1DC" w14:textId="77777777" w:rsidTr="005E17F5">
        <w:tc>
          <w:tcPr>
            <w:tcW w:w="438" w:type="dxa"/>
          </w:tcPr>
          <w:p w14:paraId="35D288F3" w14:textId="773F1DD0" w:rsidR="00AD60E0" w:rsidRPr="004D2AA9" w:rsidRDefault="004D2A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880" w:type="dxa"/>
          </w:tcPr>
          <w:p w14:paraId="68DC93D6" w14:textId="77777777" w:rsidR="00AD60E0" w:rsidRPr="00353D84" w:rsidRDefault="002F1566">
            <w:pPr>
              <w:rPr>
                <w:rFonts w:ascii="Times New Roman" w:hAnsi="Times New Roman" w:cs="Times New Roman"/>
              </w:rPr>
            </w:pPr>
            <w:proofErr w:type="spellStart"/>
            <w:r w:rsidRPr="00353D84">
              <w:rPr>
                <w:rFonts w:ascii="Times New Roman" w:hAnsi="Times New Roman" w:cs="Times New Roman"/>
              </w:rPr>
              <w:t>Сроки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оказания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услуг</w:t>
            </w:r>
            <w:proofErr w:type="spellEnd"/>
          </w:p>
        </w:tc>
        <w:tc>
          <w:tcPr>
            <w:tcW w:w="5382" w:type="dxa"/>
          </w:tcPr>
          <w:p w14:paraId="71207678" w14:textId="469422CA" w:rsidR="00AD60E0" w:rsidRPr="00353D84" w:rsidRDefault="002F1566">
            <w:pPr>
              <w:rPr>
                <w:rFonts w:ascii="Times New Roman" w:hAnsi="Times New Roman" w:cs="Times New Roman"/>
                <w:lang w:val="ru-RU"/>
              </w:rPr>
            </w:pPr>
            <w:r w:rsidRPr="00353D84">
              <w:rPr>
                <w:rFonts w:ascii="Times New Roman" w:hAnsi="Times New Roman" w:cs="Times New Roman"/>
                <w:lang w:val="ru-RU"/>
              </w:rPr>
              <w:t xml:space="preserve">С момента подписания </w:t>
            </w:r>
            <w:r w:rsidR="00353D84">
              <w:rPr>
                <w:rFonts w:ascii="Times New Roman" w:hAnsi="Times New Roman" w:cs="Times New Roman"/>
                <w:lang w:val="ru-RU"/>
              </w:rPr>
              <w:t>договора</w:t>
            </w:r>
            <w:r w:rsidRPr="00353D84">
              <w:rPr>
                <w:rFonts w:ascii="Times New Roman" w:hAnsi="Times New Roman" w:cs="Times New Roman"/>
                <w:lang w:val="ru-RU"/>
              </w:rPr>
              <w:t xml:space="preserve"> по 31 декабря 202</w:t>
            </w:r>
            <w:r w:rsidR="00C1792D">
              <w:rPr>
                <w:rFonts w:ascii="Times New Roman" w:hAnsi="Times New Roman" w:cs="Times New Roman"/>
                <w:lang w:val="ru-RU"/>
              </w:rPr>
              <w:t>6</w:t>
            </w:r>
            <w:r w:rsidRPr="00353D84">
              <w:rPr>
                <w:rFonts w:ascii="Times New Roman" w:hAnsi="Times New Roman" w:cs="Times New Roman"/>
                <w:lang w:val="ru-RU"/>
              </w:rPr>
              <w:t xml:space="preserve"> года, с возможностью продления</w:t>
            </w:r>
            <w:r w:rsidR="005D4530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AD60E0" w:rsidRPr="00B60C11" w14:paraId="45D75555" w14:textId="77777777" w:rsidTr="005E17F5">
        <w:tc>
          <w:tcPr>
            <w:tcW w:w="438" w:type="dxa"/>
          </w:tcPr>
          <w:p w14:paraId="61188690" w14:textId="61F692BF" w:rsidR="00AD60E0" w:rsidRPr="004D2AA9" w:rsidRDefault="004D2A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880" w:type="dxa"/>
          </w:tcPr>
          <w:p w14:paraId="04EF3183" w14:textId="77777777" w:rsidR="00AD60E0" w:rsidRPr="00353D84" w:rsidRDefault="002F1566">
            <w:pPr>
              <w:rPr>
                <w:rFonts w:ascii="Times New Roman" w:hAnsi="Times New Roman" w:cs="Times New Roman"/>
              </w:rPr>
            </w:pPr>
            <w:proofErr w:type="spellStart"/>
            <w:r w:rsidRPr="00353D84">
              <w:rPr>
                <w:rFonts w:ascii="Times New Roman" w:hAnsi="Times New Roman" w:cs="Times New Roman"/>
              </w:rPr>
              <w:t>Порядок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работ</w:t>
            </w:r>
            <w:proofErr w:type="spellEnd"/>
          </w:p>
        </w:tc>
        <w:tc>
          <w:tcPr>
            <w:tcW w:w="5382" w:type="dxa"/>
          </w:tcPr>
          <w:p w14:paraId="674B10FB" w14:textId="020EA508" w:rsidR="00AD60E0" w:rsidRPr="00353D84" w:rsidRDefault="00353D8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Ежедневно с понедельника по пятницу с 08:00 до 17:00</w:t>
            </w:r>
            <w:r w:rsidR="00801D9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01D9D">
              <w:rPr>
                <w:rFonts w:ascii="Times New Roman" w:hAnsi="Times New Roman"/>
                <w:lang w:val="ru-RU"/>
              </w:rPr>
              <w:t>(8 рабочих часов, 1 час обеденный перерыв).</w:t>
            </w:r>
          </w:p>
        </w:tc>
      </w:tr>
      <w:tr w:rsidR="00AD60E0" w:rsidRPr="00EA20F0" w14:paraId="28696427" w14:textId="77777777" w:rsidTr="0026091B">
        <w:trPr>
          <w:trHeight w:val="4456"/>
        </w:trPr>
        <w:tc>
          <w:tcPr>
            <w:tcW w:w="438" w:type="dxa"/>
          </w:tcPr>
          <w:p w14:paraId="70F18A26" w14:textId="081C8498" w:rsidR="00AD60E0" w:rsidRPr="004D2AA9" w:rsidRDefault="004D2A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880" w:type="dxa"/>
          </w:tcPr>
          <w:p w14:paraId="7D4DBFB3" w14:textId="07D5AEA8" w:rsidR="00AD60E0" w:rsidRPr="00353D84" w:rsidRDefault="00353D84">
            <w:pPr>
              <w:rPr>
                <w:rFonts w:ascii="Times New Roman" w:hAnsi="Times New Roman" w:cs="Times New Roman"/>
                <w:lang w:val="ru-RU"/>
              </w:rPr>
            </w:pPr>
            <w:r w:rsidRPr="00353D84">
              <w:rPr>
                <w:rFonts w:ascii="Times New Roman" w:hAnsi="Times New Roman" w:cs="Times New Roman"/>
                <w:lang w:val="ru-RU"/>
              </w:rPr>
              <w:t xml:space="preserve">Требование </w:t>
            </w:r>
            <w:r>
              <w:rPr>
                <w:rFonts w:ascii="Times New Roman" w:hAnsi="Times New Roman" w:cs="Times New Roman"/>
                <w:lang w:val="ru-RU"/>
              </w:rPr>
              <w:t xml:space="preserve">к </w:t>
            </w:r>
            <w:r w:rsidRPr="00353D84">
              <w:rPr>
                <w:rFonts w:ascii="Times New Roman" w:hAnsi="Times New Roman" w:cs="Times New Roman"/>
                <w:lang w:val="ru-RU"/>
              </w:rPr>
              <w:t>выполняемы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 w:rsidRPr="00353D84">
              <w:rPr>
                <w:rFonts w:ascii="Times New Roman" w:hAnsi="Times New Roman" w:cs="Times New Roman"/>
                <w:lang w:val="ru-RU"/>
              </w:rPr>
              <w:t xml:space="preserve"> работ</w:t>
            </w:r>
            <w:r>
              <w:rPr>
                <w:rFonts w:ascii="Times New Roman" w:hAnsi="Times New Roman" w:cs="Times New Roman"/>
                <w:lang w:val="ru-RU"/>
              </w:rPr>
              <w:t>ам</w:t>
            </w:r>
          </w:p>
        </w:tc>
        <w:tc>
          <w:tcPr>
            <w:tcW w:w="5382" w:type="dxa"/>
          </w:tcPr>
          <w:p w14:paraId="12D2AB43" w14:textId="0D04E37B" w:rsidR="005D4CF9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Устранение аварийных ситуаций: протечки, засоры, неисправности сантехнического</w:t>
            </w:r>
            <w:r w:rsidR="003042EF" w:rsidRPr="003042E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05D7E">
              <w:rPr>
                <w:rFonts w:ascii="Times New Roman" w:hAnsi="Times New Roman" w:cs="Times New Roman"/>
                <w:lang w:val="ru-RU"/>
              </w:rPr>
              <w:t>оборудования, установка и ремонт дверных замков</w:t>
            </w:r>
            <w:r w:rsidR="00AA0A54">
              <w:rPr>
                <w:rFonts w:ascii="Times New Roman" w:hAnsi="Times New Roman" w:cs="Times New Roman"/>
                <w:lang w:val="ru-RU"/>
              </w:rPr>
              <w:t>, мелкий ремонт офисной мебели</w:t>
            </w:r>
            <w:r w:rsidRPr="00F22BC3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E81D63E" w14:textId="77777777" w:rsidR="00EB5978" w:rsidRPr="00EB5978" w:rsidRDefault="00EB5978" w:rsidP="00EB5978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EB5978">
              <w:rPr>
                <w:rFonts w:ascii="Times New Roman" w:hAnsi="Times New Roman" w:cs="Times New Roman"/>
                <w:lang w:val="ru-RU"/>
              </w:rPr>
              <w:t>Погрузка и разгрузка различных видов товаров, материалов и оборудования вручную или с использованием механизированных средств;</w:t>
            </w:r>
          </w:p>
          <w:p w14:paraId="3604F925" w14:textId="77777777" w:rsidR="00EB5978" w:rsidRPr="00EB5978" w:rsidRDefault="00EB5978" w:rsidP="00EB5978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EB5978">
              <w:rPr>
                <w:rFonts w:ascii="Times New Roman" w:hAnsi="Times New Roman" w:cs="Times New Roman"/>
                <w:lang w:val="ru-RU"/>
              </w:rPr>
              <w:t>Перемещение грузов внутри складских, производственных или торговых помещений согласно установленным маршрутам и требованиям;</w:t>
            </w:r>
          </w:p>
          <w:p w14:paraId="20657F59" w14:textId="44AD3FAF" w:rsidR="00EB5978" w:rsidRPr="00EB5978" w:rsidRDefault="00EB5978" w:rsidP="00EB5978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EB5978">
              <w:rPr>
                <w:rFonts w:ascii="Times New Roman" w:hAnsi="Times New Roman" w:cs="Times New Roman"/>
                <w:lang w:val="ru-RU"/>
              </w:rPr>
              <w:t>Упаковка, распаковка</w:t>
            </w:r>
            <w:r w:rsidR="0099784A">
              <w:rPr>
                <w:rFonts w:ascii="Times New Roman" w:hAnsi="Times New Roman" w:cs="Times New Roman"/>
                <w:lang w:val="ru-RU"/>
              </w:rPr>
              <w:t xml:space="preserve"> товаров</w:t>
            </w:r>
            <w:r w:rsidRPr="00EB5978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9784A">
              <w:rPr>
                <w:rFonts w:ascii="Times New Roman" w:hAnsi="Times New Roman" w:cs="Times New Roman"/>
                <w:lang w:val="ru-RU"/>
              </w:rPr>
              <w:t xml:space="preserve">по </w:t>
            </w:r>
            <w:r w:rsidRPr="00EB5978">
              <w:rPr>
                <w:rFonts w:ascii="Times New Roman" w:hAnsi="Times New Roman" w:cs="Times New Roman"/>
                <w:lang w:val="ru-RU"/>
              </w:rPr>
              <w:t>размерам или назначению;</w:t>
            </w:r>
          </w:p>
          <w:p w14:paraId="3700EC40" w14:textId="77777777" w:rsidR="005D4CF9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Монтаж, демонтаж и замена оборудования и конструкций: сантехника, мебель, дверные и оконные блоки, элементы интерьера;</w:t>
            </w:r>
          </w:p>
          <w:p w14:paraId="397434F5" w14:textId="24404E1D" w:rsidR="005D4CF9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Прокладка и замена коммуникаций: труб, коробов, крепежных элеме</w:t>
            </w:r>
            <w:r w:rsidR="007E16E8">
              <w:rPr>
                <w:rFonts w:ascii="Times New Roman" w:hAnsi="Times New Roman" w:cs="Times New Roman"/>
                <w:lang w:val="ru-RU"/>
              </w:rPr>
              <w:t>нтов</w:t>
            </w:r>
            <w:r w:rsidRPr="00F22BC3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A206F73" w14:textId="77777777" w:rsidR="005D4CF9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Проведение мелких строительных и отделочных работ: покраска, штукатурка, укладка плитки, герметизация швов;</w:t>
            </w:r>
          </w:p>
          <w:p w14:paraId="09605D75" w14:textId="77777777" w:rsidR="005D4CF9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Проверка исправности оборудования и систем с использованием ручного и измерительного инструмента;</w:t>
            </w:r>
          </w:p>
          <w:p w14:paraId="50EDFA57" w14:textId="77777777" w:rsidR="005D4CF9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Проведение профилактических работ: очистка, смазка, регулировка механизмов и узлов;</w:t>
            </w:r>
          </w:p>
          <w:p w14:paraId="54A9B538" w14:textId="77777777" w:rsidR="005D4CF9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Своевременное выявление неисправностей и информирование ответственных лиц;</w:t>
            </w:r>
          </w:p>
          <w:p w14:paraId="6E4FE637" w14:textId="77777777" w:rsidR="005D4CF9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Взаимодействие с профильными службами при сложных поломках и ремонтах;</w:t>
            </w:r>
          </w:p>
          <w:p w14:paraId="3772371A" w14:textId="77777777" w:rsidR="00AD60E0" w:rsidRPr="00F22BC3" w:rsidRDefault="005D4CF9" w:rsidP="005D4CF9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Соблюдение норм охраны труда, техники безопасности и противопожарных требований.</w:t>
            </w:r>
          </w:p>
          <w:p w14:paraId="4B2B5033" w14:textId="77777777" w:rsidR="00EA20F0" w:rsidRDefault="00440E63" w:rsidP="00EA20F0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 xml:space="preserve">Работник, выполняющий функции по сервис-контракту, обязан выполнять поручения своего непосредственного руководителя (нанимателя), данные в пределах должностных обязанностей и направленные на обеспечение надлежащего </w:t>
            </w:r>
            <w:r w:rsidRPr="00F22BC3">
              <w:rPr>
                <w:rFonts w:ascii="Times New Roman" w:hAnsi="Times New Roman" w:cs="Times New Roman"/>
                <w:lang w:val="ru-RU"/>
              </w:rPr>
              <w:lastRenderedPageBreak/>
              <w:t>функционирования офисных помещений и рабочего процесса.</w:t>
            </w:r>
          </w:p>
          <w:p w14:paraId="2AC02573" w14:textId="36A0A01D" w:rsidR="00440E63" w:rsidRPr="00EA20F0" w:rsidRDefault="00440E63" w:rsidP="00EA20F0">
            <w:pPr>
              <w:pStyle w:val="ae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ru-RU"/>
              </w:rPr>
            </w:pPr>
            <w:r w:rsidRPr="00EA20F0">
              <w:rPr>
                <w:rFonts w:ascii="Times New Roman" w:hAnsi="Times New Roman" w:cs="Times New Roman"/>
                <w:lang w:val="ru-RU"/>
              </w:rPr>
              <w:t>Помимо основных обязанностей, работник по поручению нанимателя может привлекаться к выполнению иных видов работ, не противоречащих условиям договора и квалификации работника, в целях обеспечения бесперебойной деятельности компании. Все поручения должны выполняться своевременно и качественно.</w:t>
            </w:r>
          </w:p>
        </w:tc>
      </w:tr>
      <w:tr w:rsidR="00AD60E0" w:rsidRPr="00B60C11" w14:paraId="1D64A9D3" w14:textId="77777777" w:rsidTr="005E17F5">
        <w:tc>
          <w:tcPr>
            <w:tcW w:w="438" w:type="dxa"/>
          </w:tcPr>
          <w:p w14:paraId="6E33E88F" w14:textId="220FDF12" w:rsidR="00AD60E0" w:rsidRPr="004D2AA9" w:rsidRDefault="004D2A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880" w:type="dxa"/>
          </w:tcPr>
          <w:p w14:paraId="586D9F39" w14:textId="77777777" w:rsidR="00AD60E0" w:rsidRPr="00353D84" w:rsidRDefault="002F1566">
            <w:pPr>
              <w:rPr>
                <w:rFonts w:ascii="Times New Roman" w:hAnsi="Times New Roman" w:cs="Times New Roman"/>
              </w:rPr>
            </w:pPr>
            <w:proofErr w:type="spellStart"/>
            <w:r w:rsidRPr="00353D84">
              <w:rPr>
                <w:rFonts w:ascii="Times New Roman" w:hAnsi="Times New Roman" w:cs="Times New Roman"/>
              </w:rPr>
              <w:t>Требования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качеству</w:t>
            </w:r>
            <w:proofErr w:type="spellEnd"/>
          </w:p>
        </w:tc>
        <w:tc>
          <w:tcPr>
            <w:tcW w:w="5382" w:type="dxa"/>
          </w:tcPr>
          <w:p w14:paraId="56B73835" w14:textId="77777777" w:rsidR="00766BE3" w:rsidRPr="00F22BC3" w:rsidRDefault="00766BE3" w:rsidP="00766BE3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Все работы должны выполняться в соответствии с действующими нормативами, технической документацией и правилами эксплуатации оборудования и инженерных систем.</w:t>
            </w:r>
          </w:p>
          <w:p w14:paraId="4DF43407" w14:textId="77777777" w:rsidR="00766BE3" w:rsidRPr="00F22BC3" w:rsidRDefault="00766BE3" w:rsidP="00766BE3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Монтаж, ремонт и обслуживание проводятся аккуратно, без повреждения отделки помещений, с последующим восстановлением порядка на рабочем месте.</w:t>
            </w:r>
          </w:p>
          <w:p w14:paraId="2C7CC42A" w14:textId="77777777" w:rsidR="00766BE3" w:rsidRPr="00F22BC3" w:rsidRDefault="00766BE3" w:rsidP="00766BE3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Установленные конструкции, оборудование и материалы должны быть исправны, надёжно закреплены, без признаков неисправности (протечек, скрипов, люфтов, искрения и др.).</w:t>
            </w:r>
          </w:p>
          <w:p w14:paraId="497E4E02" w14:textId="77777777" w:rsidR="00766BE3" w:rsidRPr="00F22BC3" w:rsidRDefault="00766BE3" w:rsidP="00766BE3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По завершении работ рабочее место должно быть очищено от мусора, остатков материалов, упаковки и инструментов.</w:t>
            </w:r>
          </w:p>
          <w:p w14:paraId="0D8378E6" w14:textId="77777777" w:rsidR="00766BE3" w:rsidRPr="00F22BC3" w:rsidRDefault="00766BE3" w:rsidP="00766BE3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Скрытые дефекты и недоработки не допускаются. Все соединения, крепления и узлы должны быть надёжными и доступны для обслуживания.</w:t>
            </w:r>
          </w:p>
          <w:p w14:paraId="07C1BEB0" w14:textId="77777777" w:rsidR="00766BE3" w:rsidRPr="00F22BC3" w:rsidRDefault="00766BE3" w:rsidP="00766BE3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В случае выявления замечаний разнорабочий обязан устранить их в кратчайшие сроки за свой счёт.</w:t>
            </w:r>
          </w:p>
          <w:p w14:paraId="00822F7E" w14:textId="2EBD2315" w:rsidR="001D0316" w:rsidRPr="00F22BC3" w:rsidRDefault="00766BE3" w:rsidP="00766BE3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В процессе работы необходимо соблюдать меры безопасности, аккуратно обращаться с имуществом заказчика и не допускать повреждений.</w:t>
            </w:r>
          </w:p>
        </w:tc>
      </w:tr>
      <w:tr w:rsidR="00AD60E0" w:rsidRPr="00B60C11" w14:paraId="719C23FA" w14:textId="77777777" w:rsidTr="005E17F5">
        <w:tc>
          <w:tcPr>
            <w:tcW w:w="438" w:type="dxa"/>
          </w:tcPr>
          <w:p w14:paraId="39D3CE35" w14:textId="15157440" w:rsidR="00AD60E0" w:rsidRPr="004D2AA9" w:rsidRDefault="004D2A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880" w:type="dxa"/>
          </w:tcPr>
          <w:p w14:paraId="0D9AA255" w14:textId="4C0F448F" w:rsidR="00AD60E0" w:rsidRPr="00353D84" w:rsidRDefault="002F1566">
            <w:pPr>
              <w:rPr>
                <w:rFonts w:ascii="Times New Roman" w:hAnsi="Times New Roman" w:cs="Times New Roman"/>
              </w:rPr>
            </w:pPr>
            <w:proofErr w:type="spellStart"/>
            <w:r w:rsidRPr="00353D84">
              <w:rPr>
                <w:rFonts w:ascii="Times New Roman" w:hAnsi="Times New Roman" w:cs="Times New Roman"/>
              </w:rPr>
              <w:t>Требования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квалификации</w:t>
            </w:r>
            <w:proofErr w:type="spellEnd"/>
          </w:p>
        </w:tc>
        <w:tc>
          <w:tcPr>
            <w:tcW w:w="5382" w:type="dxa"/>
          </w:tcPr>
          <w:p w14:paraId="070B5079" w14:textId="608EAC9D" w:rsidR="00705394" w:rsidRPr="00F22BC3" w:rsidRDefault="00E4256B">
            <w:p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Наличие профессиональной подготовки</w:t>
            </w:r>
            <w:r w:rsidR="000207E5">
              <w:rPr>
                <w:rFonts w:ascii="Times New Roman" w:hAnsi="Times New Roman" w:cs="Times New Roman"/>
                <w:lang w:val="ru-RU"/>
              </w:rPr>
              <w:t xml:space="preserve"> (о</w:t>
            </w:r>
            <w:r w:rsidR="000207E5" w:rsidRPr="000207E5">
              <w:rPr>
                <w:rFonts w:ascii="Times New Roman" w:hAnsi="Times New Roman" w:cs="Times New Roman"/>
                <w:lang w:val="ru-RU"/>
              </w:rPr>
              <w:t>бщее среднее образование</w:t>
            </w:r>
            <w:r w:rsidR="000207E5">
              <w:rPr>
                <w:rFonts w:ascii="Times New Roman" w:hAnsi="Times New Roman" w:cs="Times New Roman"/>
                <w:lang w:val="ru-RU"/>
              </w:rPr>
              <w:t>)</w:t>
            </w:r>
            <w:r w:rsidR="00705681">
              <w:rPr>
                <w:rFonts w:ascii="Times New Roman" w:hAnsi="Times New Roman" w:cs="Times New Roman"/>
                <w:lang w:val="ru-RU"/>
              </w:rPr>
              <w:t>, приветствуется среднее профессиональное, высшее образование</w:t>
            </w:r>
            <w:r w:rsidRPr="00F22BC3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0525539" w14:textId="24D7AE8A" w:rsidR="00AD60E0" w:rsidRPr="00F22BC3" w:rsidRDefault="00E4256B">
            <w:p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 xml:space="preserve">Опыт работы не менее 2 лет; </w:t>
            </w:r>
            <w:r w:rsidRPr="00F22BC3">
              <w:rPr>
                <w:rFonts w:ascii="Times New Roman" w:hAnsi="Times New Roman" w:cs="Times New Roman"/>
                <w:lang w:val="ru-RU"/>
              </w:rPr>
              <w:br/>
              <w:t>Знание</w:t>
            </w:r>
            <w:r w:rsidR="00BB3AB5">
              <w:rPr>
                <w:rFonts w:ascii="Times New Roman" w:hAnsi="Times New Roman" w:cs="Times New Roman"/>
                <w:lang w:val="ru-RU"/>
              </w:rPr>
              <w:t xml:space="preserve"> инструкции по охране труда и </w:t>
            </w:r>
            <w:r w:rsidRPr="00F22BC3">
              <w:rPr>
                <w:rFonts w:ascii="Times New Roman" w:hAnsi="Times New Roman" w:cs="Times New Roman"/>
                <w:lang w:val="ru-RU"/>
              </w:rPr>
              <w:t>правил безопасности</w:t>
            </w:r>
            <w:r w:rsidR="00BB3AB5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B93786" w:rsidRPr="00B60C11" w14:paraId="2F773425" w14:textId="77777777" w:rsidTr="005E17F5">
        <w:tc>
          <w:tcPr>
            <w:tcW w:w="438" w:type="dxa"/>
          </w:tcPr>
          <w:p w14:paraId="0B93A7B9" w14:textId="332C768F" w:rsidR="00B93786" w:rsidRPr="004D2AA9" w:rsidRDefault="004D2AA9" w:rsidP="00B937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9</w:t>
            </w:r>
          </w:p>
        </w:tc>
        <w:tc>
          <w:tcPr>
            <w:tcW w:w="2880" w:type="dxa"/>
          </w:tcPr>
          <w:p w14:paraId="3A962997" w14:textId="0C4F3C5C" w:rsidR="00B93786" w:rsidRPr="005E17F5" w:rsidRDefault="00B93786" w:rsidP="00B9378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93786">
              <w:rPr>
                <w:rFonts w:ascii="Times New Roman" w:hAnsi="Times New Roman" w:cs="Times New Roman"/>
              </w:rPr>
              <w:t>Условия</w:t>
            </w:r>
            <w:proofErr w:type="spellEnd"/>
            <w:r w:rsidRPr="00B937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786">
              <w:rPr>
                <w:rFonts w:ascii="Times New Roman" w:hAnsi="Times New Roman" w:cs="Times New Roman"/>
              </w:rPr>
              <w:t>оплаты</w:t>
            </w:r>
            <w:proofErr w:type="spellEnd"/>
            <w:r w:rsidRPr="000B1B5F">
              <w:rPr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2DC66757" w14:textId="73D0009D" w:rsidR="00B93786" w:rsidRPr="00F22BC3" w:rsidRDefault="00DA2BA8" w:rsidP="00B93786">
            <w:p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Стоимость услуг рассчитывается на основе фактически отработанных часов</w:t>
            </w:r>
            <w:r w:rsidR="004D2AA9">
              <w:rPr>
                <w:rFonts w:ascii="Times New Roman" w:hAnsi="Times New Roman" w:cs="Times New Roman"/>
                <w:lang w:val="ru-RU"/>
              </w:rPr>
              <w:t xml:space="preserve"> согласно подписанным актам выполненных </w:t>
            </w:r>
            <w:r w:rsidR="005D34BA">
              <w:rPr>
                <w:rFonts w:ascii="Times New Roman" w:hAnsi="Times New Roman" w:cs="Times New Roman"/>
                <w:lang w:val="ru-RU"/>
              </w:rPr>
              <w:t>работ (</w:t>
            </w:r>
            <w:r w:rsidR="004D2AA9">
              <w:rPr>
                <w:rFonts w:ascii="Times New Roman" w:hAnsi="Times New Roman" w:cs="Times New Roman"/>
                <w:lang w:val="ru-RU"/>
              </w:rPr>
              <w:t>услуг</w:t>
            </w:r>
            <w:r w:rsidR="005D34BA">
              <w:rPr>
                <w:rFonts w:ascii="Times New Roman" w:hAnsi="Times New Roman" w:cs="Times New Roman"/>
                <w:lang w:val="ru-RU"/>
              </w:rPr>
              <w:t>)</w:t>
            </w:r>
            <w:r w:rsidRPr="00F22BC3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B93786" w:rsidRPr="00353D84" w14:paraId="73BAEFB0" w14:textId="77777777" w:rsidTr="005E17F5">
        <w:tc>
          <w:tcPr>
            <w:tcW w:w="438" w:type="dxa"/>
          </w:tcPr>
          <w:p w14:paraId="0E1D1779" w14:textId="3D377B0A" w:rsidR="00B93786" w:rsidRPr="004D2AA9" w:rsidRDefault="004D2AA9" w:rsidP="00B937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880" w:type="dxa"/>
          </w:tcPr>
          <w:p w14:paraId="0D1A432B" w14:textId="77777777" w:rsidR="00B93786" w:rsidRPr="00353D84" w:rsidRDefault="00B93786" w:rsidP="00B93786">
            <w:pPr>
              <w:rPr>
                <w:rFonts w:ascii="Times New Roman" w:hAnsi="Times New Roman" w:cs="Times New Roman"/>
              </w:rPr>
            </w:pPr>
            <w:proofErr w:type="spellStart"/>
            <w:r w:rsidRPr="00353D84">
              <w:rPr>
                <w:rFonts w:ascii="Times New Roman" w:hAnsi="Times New Roman" w:cs="Times New Roman"/>
              </w:rPr>
              <w:t>Порядок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сдачи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приёмки</w:t>
            </w:r>
            <w:proofErr w:type="spellEnd"/>
          </w:p>
        </w:tc>
        <w:tc>
          <w:tcPr>
            <w:tcW w:w="5382" w:type="dxa"/>
          </w:tcPr>
          <w:p w14:paraId="438F83AA" w14:textId="6D4CA5CE" w:rsidR="00B93786" w:rsidRPr="00F22BC3" w:rsidRDefault="00B93786" w:rsidP="00B93786">
            <w:p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Акты выполненных работ ежемесячно</w:t>
            </w:r>
            <w:r w:rsidR="00AF3F77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B93786" w:rsidRPr="00B60C11" w14:paraId="67376D7B" w14:textId="77777777" w:rsidTr="005E17F5">
        <w:tc>
          <w:tcPr>
            <w:tcW w:w="438" w:type="dxa"/>
          </w:tcPr>
          <w:p w14:paraId="658A3875" w14:textId="5DFDA3B4" w:rsidR="00B93786" w:rsidRPr="004D2AA9" w:rsidRDefault="00B93786" w:rsidP="00B9378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D2AA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80" w:type="dxa"/>
          </w:tcPr>
          <w:p w14:paraId="02A4D4B9" w14:textId="77777777" w:rsidR="00B93786" w:rsidRPr="00353D84" w:rsidRDefault="00B93786" w:rsidP="00B93786">
            <w:pPr>
              <w:rPr>
                <w:rFonts w:ascii="Times New Roman" w:hAnsi="Times New Roman" w:cs="Times New Roman"/>
              </w:rPr>
            </w:pPr>
            <w:proofErr w:type="spellStart"/>
            <w:r w:rsidRPr="00353D84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353D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D84">
              <w:rPr>
                <w:rFonts w:ascii="Times New Roman" w:hAnsi="Times New Roman" w:cs="Times New Roman"/>
              </w:rPr>
              <w:t>обязательства</w:t>
            </w:r>
            <w:proofErr w:type="spellEnd"/>
          </w:p>
        </w:tc>
        <w:tc>
          <w:tcPr>
            <w:tcW w:w="5382" w:type="dxa"/>
          </w:tcPr>
          <w:p w14:paraId="0881661F" w14:textId="66B08F16" w:rsidR="00B93786" w:rsidRPr="00F22BC3" w:rsidRDefault="00AC08FD" w:rsidP="00B93786">
            <w:pPr>
              <w:rPr>
                <w:rFonts w:ascii="Times New Roman" w:hAnsi="Times New Roman" w:cs="Times New Roman"/>
                <w:lang w:val="ru-RU"/>
              </w:rPr>
            </w:pPr>
            <w:r w:rsidRPr="00F22BC3">
              <w:rPr>
                <w:rFonts w:ascii="Times New Roman" w:hAnsi="Times New Roman" w:cs="Times New Roman"/>
                <w:lang w:val="ru-RU"/>
              </w:rPr>
              <w:t>Исполнитель гарантирует надлежащее качество и своевременное выполнение всех работ, предусмотренных настоящим техническим заданием, в соответствии с условиями сервисного контракта и действующим законодательством.</w:t>
            </w:r>
          </w:p>
        </w:tc>
      </w:tr>
    </w:tbl>
    <w:p w14:paraId="546FFDAF" w14:textId="77777777" w:rsidR="007039E7" w:rsidRDefault="007039E7">
      <w:pPr>
        <w:rPr>
          <w:rFonts w:ascii="Times New Roman" w:hAnsi="Times New Roman" w:cs="Times New Roman"/>
          <w:lang w:val="ru-RU"/>
        </w:rPr>
      </w:pPr>
    </w:p>
    <w:p w14:paraId="5BF0E6A2" w14:textId="77777777" w:rsidR="00C828B9" w:rsidRPr="00353D84" w:rsidRDefault="00C828B9">
      <w:pPr>
        <w:rPr>
          <w:rFonts w:ascii="Times New Roman" w:hAnsi="Times New Roman" w:cs="Times New Roman"/>
          <w:lang w:val="ru-RU"/>
        </w:rPr>
      </w:pPr>
    </w:p>
    <w:sectPr w:rsidR="00C828B9" w:rsidRPr="00353D8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6A92944"/>
    <w:multiLevelType w:val="hybridMultilevel"/>
    <w:tmpl w:val="C1AA3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F86CA8"/>
    <w:multiLevelType w:val="hybridMultilevel"/>
    <w:tmpl w:val="4D901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8B1E5E"/>
    <w:multiLevelType w:val="hybridMultilevel"/>
    <w:tmpl w:val="58E23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0496337">
    <w:abstractNumId w:val="8"/>
  </w:num>
  <w:num w:numId="2" w16cid:durableId="1597131848">
    <w:abstractNumId w:val="6"/>
  </w:num>
  <w:num w:numId="3" w16cid:durableId="1454128637">
    <w:abstractNumId w:val="5"/>
  </w:num>
  <w:num w:numId="4" w16cid:durableId="156770145">
    <w:abstractNumId w:val="4"/>
  </w:num>
  <w:num w:numId="5" w16cid:durableId="1938362921">
    <w:abstractNumId w:val="7"/>
  </w:num>
  <w:num w:numId="6" w16cid:durableId="590240652">
    <w:abstractNumId w:val="3"/>
  </w:num>
  <w:num w:numId="7" w16cid:durableId="354623229">
    <w:abstractNumId w:val="2"/>
  </w:num>
  <w:num w:numId="8" w16cid:durableId="1868565021">
    <w:abstractNumId w:val="1"/>
  </w:num>
  <w:num w:numId="9" w16cid:durableId="556403188">
    <w:abstractNumId w:val="0"/>
  </w:num>
  <w:num w:numId="10" w16cid:durableId="1574663204">
    <w:abstractNumId w:val="10"/>
  </w:num>
  <w:num w:numId="11" w16cid:durableId="1342776114">
    <w:abstractNumId w:val="11"/>
  </w:num>
  <w:num w:numId="12" w16cid:durableId="17274086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7E5"/>
    <w:rsid w:val="00025D36"/>
    <w:rsid w:val="00034616"/>
    <w:rsid w:val="00037878"/>
    <w:rsid w:val="0006063C"/>
    <w:rsid w:val="000C43A4"/>
    <w:rsid w:val="000F6BD7"/>
    <w:rsid w:val="0015074B"/>
    <w:rsid w:val="001D0316"/>
    <w:rsid w:val="001F32F6"/>
    <w:rsid w:val="00237700"/>
    <w:rsid w:val="0026091B"/>
    <w:rsid w:val="0027401D"/>
    <w:rsid w:val="00274396"/>
    <w:rsid w:val="00277D5A"/>
    <w:rsid w:val="0029639D"/>
    <w:rsid w:val="002B6C80"/>
    <w:rsid w:val="002F1566"/>
    <w:rsid w:val="003042EF"/>
    <w:rsid w:val="00323178"/>
    <w:rsid w:val="00326F90"/>
    <w:rsid w:val="0034390E"/>
    <w:rsid w:val="00346766"/>
    <w:rsid w:val="00353D84"/>
    <w:rsid w:val="00432974"/>
    <w:rsid w:val="0043481B"/>
    <w:rsid w:val="00440E63"/>
    <w:rsid w:val="00451AC7"/>
    <w:rsid w:val="00460620"/>
    <w:rsid w:val="004959C7"/>
    <w:rsid w:val="004C68CC"/>
    <w:rsid w:val="004C7071"/>
    <w:rsid w:val="004D0D1C"/>
    <w:rsid w:val="004D2AA9"/>
    <w:rsid w:val="004E6654"/>
    <w:rsid w:val="005B2829"/>
    <w:rsid w:val="005D1BE6"/>
    <w:rsid w:val="005D34BA"/>
    <w:rsid w:val="005D4530"/>
    <w:rsid w:val="005D4CF9"/>
    <w:rsid w:val="005E17F5"/>
    <w:rsid w:val="00603A2C"/>
    <w:rsid w:val="00621A59"/>
    <w:rsid w:val="0062416F"/>
    <w:rsid w:val="00654303"/>
    <w:rsid w:val="00667662"/>
    <w:rsid w:val="0069268D"/>
    <w:rsid w:val="00696A17"/>
    <w:rsid w:val="006B6671"/>
    <w:rsid w:val="006C74B0"/>
    <w:rsid w:val="006D6EF0"/>
    <w:rsid w:val="006F1425"/>
    <w:rsid w:val="0070290C"/>
    <w:rsid w:val="007039E7"/>
    <w:rsid w:val="00705394"/>
    <w:rsid w:val="00705681"/>
    <w:rsid w:val="00734FD7"/>
    <w:rsid w:val="007617DA"/>
    <w:rsid w:val="00766BE3"/>
    <w:rsid w:val="00796CC2"/>
    <w:rsid w:val="007A1B7E"/>
    <w:rsid w:val="007A5E41"/>
    <w:rsid w:val="007B562E"/>
    <w:rsid w:val="007D68F5"/>
    <w:rsid w:val="007E16E8"/>
    <w:rsid w:val="00801D9D"/>
    <w:rsid w:val="008257C5"/>
    <w:rsid w:val="008305A0"/>
    <w:rsid w:val="008346F1"/>
    <w:rsid w:val="00866BFF"/>
    <w:rsid w:val="008821EE"/>
    <w:rsid w:val="008F352E"/>
    <w:rsid w:val="009108AF"/>
    <w:rsid w:val="0094389C"/>
    <w:rsid w:val="009940C4"/>
    <w:rsid w:val="0099784A"/>
    <w:rsid w:val="00A0055C"/>
    <w:rsid w:val="00A33783"/>
    <w:rsid w:val="00A44C86"/>
    <w:rsid w:val="00A55A42"/>
    <w:rsid w:val="00AA0A54"/>
    <w:rsid w:val="00AA1D8D"/>
    <w:rsid w:val="00AC08FD"/>
    <w:rsid w:val="00AD60E0"/>
    <w:rsid w:val="00AF3F77"/>
    <w:rsid w:val="00AF52B4"/>
    <w:rsid w:val="00B05D7E"/>
    <w:rsid w:val="00B47730"/>
    <w:rsid w:val="00B53F66"/>
    <w:rsid w:val="00B540A1"/>
    <w:rsid w:val="00B60C11"/>
    <w:rsid w:val="00B86581"/>
    <w:rsid w:val="00B93786"/>
    <w:rsid w:val="00B95C7A"/>
    <w:rsid w:val="00B9691F"/>
    <w:rsid w:val="00B97519"/>
    <w:rsid w:val="00BA0EE1"/>
    <w:rsid w:val="00BB3AB5"/>
    <w:rsid w:val="00BB7795"/>
    <w:rsid w:val="00BC0726"/>
    <w:rsid w:val="00BC514C"/>
    <w:rsid w:val="00BE1D66"/>
    <w:rsid w:val="00C0502D"/>
    <w:rsid w:val="00C1792D"/>
    <w:rsid w:val="00C21903"/>
    <w:rsid w:val="00C42E04"/>
    <w:rsid w:val="00C55BA9"/>
    <w:rsid w:val="00C65A54"/>
    <w:rsid w:val="00C828B9"/>
    <w:rsid w:val="00CB0664"/>
    <w:rsid w:val="00CF7DE4"/>
    <w:rsid w:val="00D1596E"/>
    <w:rsid w:val="00D17F65"/>
    <w:rsid w:val="00D475BD"/>
    <w:rsid w:val="00DA235E"/>
    <w:rsid w:val="00DA2BA8"/>
    <w:rsid w:val="00DF11C4"/>
    <w:rsid w:val="00E30C76"/>
    <w:rsid w:val="00E4256B"/>
    <w:rsid w:val="00E67EAA"/>
    <w:rsid w:val="00E76518"/>
    <w:rsid w:val="00E83712"/>
    <w:rsid w:val="00EA20F0"/>
    <w:rsid w:val="00EB5978"/>
    <w:rsid w:val="00EE4A88"/>
    <w:rsid w:val="00F04BD1"/>
    <w:rsid w:val="00F22BC3"/>
    <w:rsid w:val="00F343FF"/>
    <w:rsid w:val="00F724CD"/>
    <w:rsid w:val="00F8278D"/>
    <w:rsid w:val="00FB5741"/>
    <w:rsid w:val="00FC693F"/>
    <w:rsid w:val="00FE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512DB9"/>
  <w14:defaultImageDpi w14:val="300"/>
  <w15:docId w15:val="{16BE05E3-6EF5-4074-875E-63345E3A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Asel Abdyldaeva</cp:lastModifiedBy>
  <cp:revision>2</cp:revision>
  <cp:lastPrinted>2025-11-04T02:38:00Z</cp:lastPrinted>
  <dcterms:created xsi:type="dcterms:W3CDTF">2026-05-18T07:03:00Z</dcterms:created>
  <dcterms:modified xsi:type="dcterms:W3CDTF">2026-05-18T07:03:00Z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2025-07-11T10:33:27Z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b1cfbe82-fcab-4443-b1bd-8d23d354ab37</vt:lpwstr>
  </property>
  <property fmtid="{D5CDD505-2E9C-101B-9397-08002B2CF9AE}" pid="8" name="MSIP_Label_d85bea94-60d0-4a5c-9138-48420e73067f_ContentBits">
    <vt:lpwstr>0</vt:lpwstr>
  </property>
</Properties>
</file>